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8D6620" w14:paraId="7672658F" w14:textId="77777777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97EC8BC" w14:textId="77777777" w:rsidR="008D6620" w:rsidRDefault="00BB612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46779D5" wp14:editId="00B9A7DD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FE79ACE" w14:textId="77777777" w:rsidR="008D6620" w:rsidRDefault="00BB612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D6987B3" wp14:editId="0487C3A3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32AA7C0" w14:textId="77777777" w:rsidR="008D6620" w:rsidRDefault="00BB612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68E88E" wp14:editId="3EAE6D19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AF25F9" w14:textId="77777777" w:rsidR="008D6620" w:rsidRPr="008309CB" w:rsidRDefault="00BB6127">
      <w:pPr>
        <w:spacing w:before="40"/>
        <w:jc w:val="center"/>
      </w:pPr>
      <w:r w:rsidRPr="008309CB">
        <w:rPr>
          <w:rFonts w:ascii="Arial" w:hAnsi="Arial"/>
          <w:b/>
          <w:color w:val="A50F78"/>
          <w:sz w:val="18"/>
        </w:rPr>
        <w:t>FECI-2026 · FORMATO 1</w:t>
      </w:r>
    </w:p>
    <w:p w14:paraId="63508138" w14:textId="77777777" w:rsidR="008D6620" w:rsidRPr="008309CB" w:rsidRDefault="00BB6127">
      <w:pPr>
        <w:spacing w:after="20"/>
        <w:jc w:val="center"/>
      </w:pPr>
      <w:r w:rsidRPr="008309CB">
        <w:rPr>
          <w:rFonts w:ascii="Arial" w:hAnsi="Arial"/>
          <w:b/>
          <w:color w:val="6A1B9A"/>
          <w:sz w:val="30"/>
        </w:rPr>
        <w:t>Formato 1 | Revisión del asesor</w:t>
      </w:r>
    </w:p>
    <w:p w14:paraId="227A314A" w14:textId="77777777" w:rsidR="008D6620" w:rsidRPr="008309CB" w:rsidRDefault="00BB6127">
      <w:pPr>
        <w:spacing w:after="80"/>
        <w:jc w:val="center"/>
      </w:pPr>
      <w:r w:rsidRPr="008309CB">
        <w:rPr>
          <w:rFonts w:ascii="Arial" w:hAnsi="Arial"/>
          <w:i/>
          <w:color w:val="4B5563"/>
          <w:sz w:val="17"/>
        </w:rPr>
        <w:t>Revisión del proyecto por la persona asesora antes del registro o presentación formal.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44"/>
      </w:tblGrid>
      <w:tr w:rsidR="008D6620" w:rsidRPr="008309CB" w14:paraId="53FA9D85" w14:textId="77777777">
        <w:trPr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EDF7E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4C1A598" w14:textId="28058BFE" w:rsidR="008D6620" w:rsidRPr="008309CB" w:rsidRDefault="008309CB">
            <w:r w:rsidRPr="008309CB">
              <w:rPr>
                <w:rFonts w:ascii="Arial" w:hAnsi="Arial" w:cs="Arial"/>
                <w:color w:val="000000"/>
                <w:sz w:val="20"/>
                <w:szCs w:val="20"/>
              </w:rPr>
              <w:t>Para ser completado por el(la) Asesor(a) Supervisor(a) en colaboración con estudiante(s) integrante(s) del proyecto</w:t>
            </w:r>
          </w:p>
        </w:tc>
      </w:tr>
    </w:tbl>
    <w:p w14:paraId="5079E755" w14:textId="77777777" w:rsidR="008D6620" w:rsidRPr="008309CB" w:rsidRDefault="008D6620"/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256"/>
        <w:gridCol w:w="5256"/>
      </w:tblGrid>
      <w:tr w:rsidR="008309CB" w:rsidRPr="007A3B3C" w14:paraId="0DDE13E4" w14:textId="77777777" w:rsidTr="00233944">
        <w:trPr>
          <w:cantSplit/>
          <w:jc w:val="center"/>
        </w:trPr>
        <w:tc>
          <w:tcPr>
            <w:tcW w:w="1051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7E12BF9" w14:textId="77777777" w:rsidR="008309CB" w:rsidRPr="007A3B3C" w:rsidRDefault="008309CB" w:rsidP="00233944">
            <w:r w:rsidRPr="007A3B3C">
              <w:rPr>
                <w:b/>
              </w:rPr>
              <w:t>Nombre del proyecto:</w:t>
            </w:r>
          </w:p>
          <w:p w14:paraId="0460BA77" w14:textId="77777777" w:rsidR="008309CB" w:rsidRPr="007A3B3C" w:rsidRDefault="008309CB" w:rsidP="00233944"/>
        </w:tc>
      </w:tr>
      <w:tr w:rsidR="008309CB" w14:paraId="1D5A60F7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BADCF32" w14:textId="77777777" w:rsidR="008309CB" w:rsidRDefault="008309CB" w:rsidP="00233944">
            <w:pPr>
              <w:rPr>
                <w:b/>
              </w:rPr>
            </w:pPr>
            <w:r>
              <w:rPr>
                <w:b/>
              </w:rPr>
              <w:t>Categoría:</w:t>
            </w:r>
          </w:p>
          <w:p w14:paraId="5A53D4B3" w14:textId="77777777" w:rsidR="008309CB" w:rsidRDefault="008309CB" w:rsidP="00233944"/>
          <w:p w14:paraId="4A82B965" w14:textId="77777777" w:rsidR="008309CB" w:rsidRDefault="008309CB" w:rsidP="00233944">
            <w:r>
              <w:t>Subcategoría:</w:t>
            </w:r>
          </w:p>
          <w:p w14:paraId="75F281EF" w14:textId="2F259B87" w:rsidR="008309CB" w:rsidRDefault="008309CB" w:rsidP="00233944"/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36FA6AE" w14:textId="77777777" w:rsidR="008309CB" w:rsidRDefault="008309CB" w:rsidP="00233944">
            <w:r>
              <w:rPr>
                <w:b/>
              </w:rPr>
              <w:t>Nivel:  □ Media Superior   □ Superior</w:t>
            </w:r>
            <w:r>
              <w:t xml:space="preserve"> ________________________________________</w:t>
            </w:r>
          </w:p>
        </w:tc>
      </w:tr>
      <w:tr w:rsidR="008309CB" w14:paraId="2216C03A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F46B208" w14:textId="77777777" w:rsidR="008309CB" w:rsidRDefault="008309CB" w:rsidP="00233944">
            <w:pPr>
              <w:rPr>
                <w:b/>
              </w:rPr>
            </w:pPr>
            <w:r w:rsidRPr="00AC7379">
              <w:rPr>
                <w:b/>
              </w:rPr>
              <w:t>Nombre</w:t>
            </w:r>
            <w:r>
              <w:rPr>
                <w:b/>
              </w:rPr>
              <w:t xml:space="preserve"> de líder del proyecto:</w:t>
            </w:r>
          </w:p>
          <w:p w14:paraId="4628AFA1" w14:textId="77777777" w:rsidR="008309CB" w:rsidRPr="00AC7379" w:rsidRDefault="008309CB" w:rsidP="00233944"/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1E67B59" w14:textId="77777777" w:rsidR="008309CB" w:rsidRDefault="008309CB" w:rsidP="00233944">
            <w:r>
              <w:rPr>
                <w:b/>
              </w:rPr>
              <w:t>Segundo Estudiante:</w:t>
            </w:r>
            <w:r>
              <w:t xml:space="preserve"> ________________________________________</w:t>
            </w:r>
          </w:p>
        </w:tc>
      </w:tr>
      <w:tr w:rsidR="008309CB" w14:paraId="475DD040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DD94211" w14:textId="77777777" w:rsidR="008309CB" w:rsidRDefault="008309CB" w:rsidP="00233944">
            <w:r>
              <w:rPr>
                <w:b/>
              </w:rPr>
              <w:t>Tercer estudiante:</w:t>
            </w:r>
            <w: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2C86D93" w14:textId="77777777" w:rsidR="008309CB" w:rsidRDefault="008309CB" w:rsidP="00233944">
            <w:pPr>
              <w:spacing w:line="276" w:lineRule="auto"/>
              <w:rPr>
                <w:b/>
              </w:rPr>
            </w:pPr>
            <w:r>
              <w:rPr>
                <w:b/>
              </w:rPr>
              <w:t>Asesor (a):</w:t>
            </w:r>
          </w:p>
          <w:p w14:paraId="0E2093B8" w14:textId="77777777" w:rsidR="008309CB" w:rsidRDefault="008309CB" w:rsidP="00233944">
            <w:pPr>
              <w:spacing w:line="276" w:lineRule="auto"/>
            </w:pPr>
            <w:r>
              <w:t>Teléfono:</w:t>
            </w:r>
          </w:p>
          <w:p w14:paraId="12CFC24D" w14:textId="77777777" w:rsidR="008309CB" w:rsidRDefault="008309CB" w:rsidP="00233944">
            <w:pPr>
              <w:spacing w:line="276" w:lineRule="auto"/>
            </w:pPr>
            <w:r>
              <w:t>Correo:</w:t>
            </w:r>
          </w:p>
        </w:tc>
      </w:tr>
    </w:tbl>
    <w:p w14:paraId="67667342" w14:textId="6D0E9812" w:rsidR="008D6620" w:rsidRPr="00CA141C" w:rsidRDefault="00BB6127">
      <w:pPr>
        <w:pStyle w:val="Ttulo1"/>
        <w:spacing w:before="100" w:after="40"/>
      </w:pPr>
      <w:r w:rsidRPr="00CA141C">
        <w:t xml:space="preserve"> </w:t>
      </w:r>
      <w:r w:rsidR="00CA141C" w:rsidRPr="00CA141C">
        <w:t>Marcar con una X si cumple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8D6620" w:rsidRPr="008309CB" w14:paraId="7221B41A" w14:textId="77777777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606086D6" w14:textId="57BFD57F" w:rsidR="008D6620" w:rsidRPr="008309CB" w:rsidRDefault="00BB6127">
            <w:r w:rsidRPr="008309CB">
              <w:rPr>
                <w:sz w:val="18"/>
              </w:rPr>
              <w:t>□</w:t>
            </w:r>
            <w:r w:rsidR="008309CB">
              <w:rPr>
                <w:sz w:val="18"/>
              </w:rPr>
              <w:t xml:space="preserve"> </w:t>
            </w:r>
            <w:r w:rsidR="008309CB" w:rsidRPr="008309CB">
              <w:rPr>
                <w:rFonts w:ascii="Arial" w:hAnsi="Arial" w:cs="Arial"/>
                <w:color w:val="000000"/>
                <w:sz w:val="20"/>
                <w:szCs w:val="20"/>
              </w:rPr>
              <w:t xml:space="preserve">He revisado y estoy de acuerdo con la convocatoria de la Feria </w:t>
            </w:r>
            <w:r w:rsidR="008309CB">
              <w:rPr>
                <w:rFonts w:cs="Arial"/>
                <w:color w:val="000000"/>
                <w:sz w:val="20"/>
                <w:szCs w:val="20"/>
              </w:rPr>
              <w:t>Estatal de Ciencias e Ingenierías Chihuahua 2026</w:t>
            </w:r>
          </w:p>
        </w:tc>
      </w:tr>
      <w:tr w:rsidR="008D6620" w:rsidRPr="008309CB" w14:paraId="3D229128" w14:textId="77777777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12074D06" w14:textId="259F3063" w:rsidR="008D6620" w:rsidRPr="008309CB" w:rsidRDefault="00BB6127">
            <w:r w:rsidRPr="008309CB">
              <w:rPr>
                <w:sz w:val="18"/>
              </w:rPr>
              <w:t xml:space="preserve">□ </w:t>
            </w:r>
            <w:r w:rsidR="008309CB" w:rsidRPr="008309CB">
              <w:rPr>
                <w:rFonts w:ascii="Arial" w:hAnsi="Arial" w:cs="Arial"/>
                <w:color w:val="000000"/>
                <w:sz w:val="20"/>
                <w:szCs w:val="20"/>
              </w:rPr>
              <w:t xml:space="preserve">He revisado y corroboro que el formato de Revisión del Estudiante (1A) está completo y que el Plan de Investigación se realizó en apego al formato de la Feria </w:t>
            </w:r>
            <w:r w:rsidR="008309CB">
              <w:rPr>
                <w:rFonts w:cs="Arial"/>
                <w:color w:val="000000"/>
                <w:sz w:val="20"/>
                <w:szCs w:val="20"/>
              </w:rPr>
              <w:t>Estatal de Ciencias e Ingenierías Chihuahua 2026</w:t>
            </w:r>
          </w:p>
        </w:tc>
      </w:tr>
      <w:tr w:rsidR="008D6620" w:rsidRPr="008309CB" w14:paraId="721774F7" w14:textId="77777777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72278B49" w14:textId="19A125D4" w:rsidR="008D6620" w:rsidRPr="008309CB" w:rsidRDefault="00BB6127">
            <w:r w:rsidRPr="008309CB">
              <w:rPr>
                <w:sz w:val="18"/>
              </w:rPr>
              <w:t xml:space="preserve">□ </w:t>
            </w:r>
            <w:r w:rsidR="008309CB" w:rsidRPr="008309CB">
              <w:rPr>
                <w:rFonts w:ascii="Arial" w:hAnsi="Arial" w:cs="Arial"/>
                <w:color w:val="000000"/>
                <w:sz w:val="20"/>
                <w:szCs w:val="20"/>
              </w:rPr>
              <w:t>He trabajado, discutido y acordado con el estudiante los posibles riesgos involucrados en el proyecto</w:t>
            </w:r>
          </w:p>
        </w:tc>
      </w:tr>
      <w:tr w:rsidR="008D6620" w:rsidRPr="008309CB" w14:paraId="5701AE6B" w14:textId="77777777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08EF14E8" w14:textId="21FFBD7C" w:rsidR="008D6620" w:rsidRPr="008309CB" w:rsidRDefault="00BB6127">
            <w:r w:rsidRPr="008309CB">
              <w:rPr>
                <w:sz w:val="18"/>
              </w:rPr>
              <w:t>□.</w:t>
            </w:r>
            <w:r w:rsidR="008309CB" w:rsidRPr="008309CB">
              <w:rPr>
                <w:rFonts w:cs="Arial"/>
                <w:color w:val="000000"/>
                <w:sz w:val="20"/>
                <w:szCs w:val="20"/>
              </w:rPr>
              <w:t xml:space="preserve"> </w:t>
            </w:r>
            <w:r w:rsidR="008309CB" w:rsidRPr="008309CB">
              <w:rPr>
                <w:rFonts w:ascii="Arial" w:hAnsi="Arial" w:cs="Arial"/>
                <w:color w:val="000000"/>
                <w:sz w:val="20"/>
                <w:szCs w:val="20"/>
              </w:rPr>
              <w:t>El proyecto involucra uno o más de lo siguiente, y requiere aprobación previa del CRC</w:t>
            </w:r>
            <w:r w:rsidR="008309CB">
              <w:rPr>
                <w:rFonts w:cs="Arial"/>
                <w:color w:val="000000"/>
                <w:sz w:val="20"/>
                <w:szCs w:val="20"/>
              </w:rPr>
              <w:t>:</w:t>
            </w:r>
          </w:p>
        </w:tc>
      </w:tr>
    </w:tbl>
    <w:p w14:paraId="45900D31" w14:textId="77777777" w:rsidR="00CA141C" w:rsidRPr="00114ADF" w:rsidRDefault="00CA141C" w:rsidP="00A1555E">
      <w:pPr>
        <w:rPr>
          <w:rFonts w:cs="Arial"/>
          <w:color w:val="000000"/>
          <w:sz w:val="20"/>
          <w:szCs w:val="20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26"/>
        <w:gridCol w:w="876"/>
        <w:gridCol w:w="2915"/>
        <w:gridCol w:w="714"/>
        <w:gridCol w:w="2640"/>
        <w:gridCol w:w="975"/>
      </w:tblGrid>
      <w:tr w:rsidR="00E848A0" w:rsidRPr="00114ADF" w14:paraId="64C22660" w14:textId="77777777" w:rsidTr="002076EF">
        <w:trPr>
          <w:trHeight w:val="113"/>
          <w:jc w:val="center"/>
        </w:trPr>
        <w:tc>
          <w:tcPr>
            <w:tcW w:w="10773" w:type="dxa"/>
            <w:gridSpan w:val="6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04665471" w14:textId="36187799" w:rsidR="00E848A0" w:rsidRPr="00114ADF" w:rsidRDefault="00E848A0" w:rsidP="00CA141C">
            <w:pPr>
              <w:rPr>
                <w:rFonts w:cs="Arial"/>
                <w:color w:val="000000"/>
                <w:sz w:val="20"/>
                <w:szCs w:val="20"/>
              </w:rPr>
            </w:pPr>
            <w:r w:rsidRPr="00114ADF">
              <w:rPr>
                <w:rFonts w:ascii="Arial" w:eastAsiaTheme="minorEastAsia" w:hAnsi="Arial" w:cs="Arial"/>
                <w:color w:val="000000"/>
                <w:sz w:val="20"/>
                <w:szCs w:val="20"/>
              </w:rPr>
              <w:t>El proyecto involucra uno o más de lo siguiente, y requiere aprobación previa del CRC</w:t>
            </w:r>
            <w:r w:rsidR="00114ADF">
              <w:rPr>
                <w:rFonts w:cs="Arial"/>
                <w:color w:val="000000"/>
                <w:sz w:val="20"/>
                <w:szCs w:val="20"/>
              </w:rPr>
              <w:t xml:space="preserve"> :               SI [   ]   NO </w:t>
            </w:r>
            <w:proofErr w:type="gramStart"/>
            <w:r w:rsidR="00114ADF">
              <w:rPr>
                <w:rFonts w:cs="Arial"/>
                <w:color w:val="000000"/>
                <w:sz w:val="20"/>
                <w:szCs w:val="20"/>
              </w:rPr>
              <w:t>[  ]</w:t>
            </w:r>
            <w:proofErr w:type="gramEnd"/>
          </w:p>
        </w:tc>
      </w:tr>
      <w:tr w:rsidR="00CA141C" w14:paraId="0276F7F4" w14:textId="77777777" w:rsidTr="00E848A0">
        <w:trPr>
          <w:trHeight w:val="113"/>
          <w:jc w:val="center"/>
        </w:trPr>
        <w:tc>
          <w:tcPr>
            <w:tcW w:w="2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15646213" w14:textId="308503BA" w:rsidR="00CA141C" w:rsidRDefault="00CA141C" w:rsidP="00CA141C">
            <w:r>
              <w:t>Humanos</w:t>
            </w:r>
          </w:p>
        </w:tc>
        <w:tc>
          <w:tcPr>
            <w:tcW w:w="89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7133597" w14:textId="77777777" w:rsidR="00CA141C" w:rsidRDefault="00CA141C" w:rsidP="00CA141C"/>
        </w:tc>
        <w:tc>
          <w:tcPr>
            <w:tcW w:w="29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6FBAEA8" w14:textId="336FBB82" w:rsidR="00CA141C" w:rsidRDefault="00CA141C" w:rsidP="00CA141C">
            <w:r>
              <w:t>Agentes biológicos potencialmente peligrosos</w:t>
            </w:r>
          </w:p>
        </w:tc>
        <w:tc>
          <w:tcPr>
            <w:tcW w:w="72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06843D7" w14:textId="77777777" w:rsidR="00CA141C" w:rsidRDefault="00CA141C" w:rsidP="00CA141C"/>
        </w:tc>
        <w:tc>
          <w:tcPr>
            <w:tcW w:w="267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AFF5CA7" w14:textId="071D34ED" w:rsidR="00CA141C" w:rsidRDefault="00114ADF" w:rsidP="00CA141C">
            <w:r>
              <w:t>AND</w:t>
            </w:r>
          </w:p>
        </w:tc>
        <w:tc>
          <w:tcPr>
            <w:tcW w:w="99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47E75B9" w14:textId="5E58F2B8" w:rsidR="00CA141C" w:rsidRDefault="00CA141C" w:rsidP="00CA141C"/>
        </w:tc>
      </w:tr>
      <w:tr w:rsidR="00CA141C" w14:paraId="674087C3" w14:textId="77777777" w:rsidTr="00E848A0">
        <w:trPr>
          <w:trHeight w:val="112"/>
          <w:jc w:val="center"/>
        </w:trPr>
        <w:tc>
          <w:tcPr>
            <w:tcW w:w="2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7C4D5C66" w14:textId="178BA207" w:rsidR="00CA141C" w:rsidRDefault="00CA141C" w:rsidP="00A1555E">
            <w:r>
              <w:t>Animales vertebrados</w:t>
            </w:r>
          </w:p>
        </w:tc>
        <w:tc>
          <w:tcPr>
            <w:tcW w:w="89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EDEA141" w14:textId="77777777" w:rsidR="00CA141C" w:rsidRDefault="00CA141C" w:rsidP="00A1555E"/>
        </w:tc>
        <w:tc>
          <w:tcPr>
            <w:tcW w:w="29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DDD0790" w14:textId="500B02F4" w:rsidR="00CA141C" w:rsidRDefault="00CA141C" w:rsidP="00A1555E">
            <w:r>
              <w:t>Microorganismos</w:t>
            </w:r>
          </w:p>
        </w:tc>
        <w:tc>
          <w:tcPr>
            <w:tcW w:w="72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3780E0F" w14:textId="77777777" w:rsidR="00CA141C" w:rsidRDefault="00CA141C" w:rsidP="00A1555E"/>
        </w:tc>
        <w:tc>
          <w:tcPr>
            <w:tcW w:w="267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B8FA0AC" w14:textId="77777777" w:rsidR="00CA141C" w:rsidRDefault="00CA141C" w:rsidP="00A1555E">
            <w:r>
              <w:t>Tejidos</w:t>
            </w:r>
          </w:p>
          <w:p w14:paraId="4FC01AE8" w14:textId="6FDBECD1" w:rsidR="00CA141C" w:rsidRDefault="00CA141C" w:rsidP="00A1555E"/>
        </w:tc>
        <w:tc>
          <w:tcPr>
            <w:tcW w:w="99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598855A" w14:textId="00209052" w:rsidR="00CA141C" w:rsidRDefault="00CA141C" w:rsidP="00A1555E"/>
        </w:tc>
      </w:tr>
      <w:tr w:rsidR="00E848A0" w:rsidRPr="00E848A0" w14:paraId="4D795777" w14:textId="77777777" w:rsidTr="00BF420F">
        <w:trPr>
          <w:trHeight w:val="112"/>
          <w:jc w:val="center"/>
        </w:trPr>
        <w:tc>
          <w:tcPr>
            <w:tcW w:w="10773" w:type="dxa"/>
            <w:gridSpan w:val="6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679B5784" w14:textId="1CC59214" w:rsidR="00E848A0" w:rsidRPr="00E848A0" w:rsidRDefault="00E848A0" w:rsidP="00A1555E">
            <w:r w:rsidRPr="00E848A0">
              <w:t>En caso de otro e</w:t>
            </w:r>
            <w:r>
              <w:t>specifique:</w:t>
            </w:r>
          </w:p>
        </w:tc>
      </w:tr>
    </w:tbl>
    <w:p w14:paraId="2F216997" w14:textId="77777777" w:rsidR="00114ADF" w:rsidRPr="00114ADF" w:rsidRDefault="00114ADF" w:rsidP="00114ADF">
      <w:pPr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</w:pPr>
    </w:p>
    <w:p w14:paraId="0604965D" w14:textId="4ABBE76B" w:rsidR="008D6620" w:rsidRPr="00FF6885" w:rsidRDefault="00114ADF" w:rsidP="00114ADF">
      <w:pPr>
        <w:spacing w:after="160"/>
        <w:rPr>
          <w:rFonts w:asciiTheme="majorHAnsi" w:eastAsiaTheme="majorEastAsia" w:hAnsiTheme="majorHAnsi" w:cstheme="majorBidi"/>
          <w:b/>
          <w:bCs/>
          <w:sz w:val="23"/>
          <w:szCs w:val="28"/>
        </w:rPr>
      </w:pPr>
      <w:r w:rsidRPr="00FF6885">
        <w:rPr>
          <w:rFonts w:asciiTheme="majorHAnsi" w:eastAsiaTheme="majorEastAsia" w:hAnsiTheme="majorHAnsi" w:cstheme="majorBidi"/>
          <w:b/>
          <w:bCs/>
          <w:sz w:val="23"/>
          <w:szCs w:val="28"/>
          <w:lang w:eastAsia="en-US"/>
        </w:rPr>
        <w:t>Formatos que deben de ser completados por TODOS LOS PROYECTOS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114ADF" w:rsidRPr="00114ADF" w14:paraId="219BA86B" w14:textId="77777777" w:rsidTr="00233944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2BE59541" w14:textId="414E9C05" w:rsidR="00114ADF" w:rsidRPr="00114ADF" w:rsidRDefault="00114ADF" w:rsidP="00114ADF">
            <w:r w:rsidRPr="00114ADF">
              <w:rPr>
                <w:sz w:val="18"/>
              </w:rPr>
              <w:t xml:space="preserve"> □ </w:t>
            </w:r>
            <w:r w:rsidRPr="00114ADF">
              <w:rPr>
                <w:rFonts w:ascii="Arial" w:hAnsi="Arial" w:cs="Arial"/>
                <w:color w:val="000000"/>
                <w:sz w:val="20"/>
                <w:szCs w:val="20"/>
              </w:rPr>
              <w:t>Formato 1: Revisión de Asesor(a) Supervisor(a)</w:t>
            </w:r>
          </w:p>
        </w:tc>
      </w:tr>
      <w:tr w:rsidR="00114ADF" w:rsidRPr="008309CB" w14:paraId="63F57F59" w14:textId="77777777" w:rsidTr="00233944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6B98E77C" w14:textId="089914FE" w:rsidR="00114ADF" w:rsidRPr="00FF6885" w:rsidRDefault="00114ADF" w:rsidP="00114ADF">
            <w:r w:rsidRPr="00114ADF">
              <w:rPr>
                <w:sz w:val="18"/>
              </w:rPr>
              <w:t xml:space="preserve"> </w:t>
            </w:r>
            <w:r w:rsidRPr="00FF6885">
              <w:rPr>
                <w:sz w:val="18"/>
              </w:rPr>
              <w:t xml:space="preserve">□ </w:t>
            </w:r>
            <w:r w:rsidRPr="00FF6885">
              <w:rPr>
                <w:rFonts w:ascii="Arial" w:hAnsi="Arial" w:cs="Arial"/>
                <w:color w:val="000000"/>
                <w:sz w:val="20"/>
                <w:szCs w:val="20"/>
              </w:rPr>
              <w:t>Plan de Investigación</w:t>
            </w:r>
            <w:r w:rsidR="00FF6885" w:rsidRPr="00FF6885">
              <w:rPr>
                <w:rFonts w:cs="Arial"/>
                <w:color w:val="000000"/>
                <w:sz w:val="20"/>
                <w:szCs w:val="20"/>
              </w:rPr>
              <w:t xml:space="preserve"> ( Anexo 1 o</w:t>
            </w:r>
            <w:r w:rsidR="00FF6885">
              <w:rPr>
                <w:rFonts w:cs="Arial"/>
                <w:color w:val="000000"/>
                <w:sz w:val="20"/>
                <w:szCs w:val="20"/>
              </w:rPr>
              <w:t xml:space="preserve"> 2 )</w:t>
            </w:r>
          </w:p>
        </w:tc>
      </w:tr>
      <w:tr w:rsidR="008D6620" w:rsidRPr="00114ADF" w14:paraId="6EBB1418" w14:textId="77777777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7909241B" w14:textId="5B13AAD7" w:rsidR="008D6620" w:rsidRPr="00FF6885" w:rsidRDefault="00114ADF" w:rsidP="00114ADF">
            <w:r>
              <w:rPr>
                <w:sz w:val="18"/>
              </w:rPr>
              <w:t xml:space="preserve"> </w:t>
            </w:r>
            <w:r w:rsidR="00BB6127" w:rsidRPr="00114ADF">
              <w:rPr>
                <w:sz w:val="18"/>
              </w:rPr>
              <w:t xml:space="preserve">□ </w:t>
            </w:r>
            <w:r w:rsidR="00FF6885" w:rsidRPr="00FF6885">
              <w:rPr>
                <w:rFonts w:ascii="Arial" w:hAnsi="Arial" w:cs="Arial"/>
                <w:color w:val="000000"/>
                <w:sz w:val="20"/>
                <w:szCs w:val="20"/>
              </w:rPr>
              <w:t>Formato 1A: Revisión del Estudiante</w:t>
            </w:r>
          </w:p>
        </w:tc>
      </w:tr>
      <w:tr w:rsidR="008D6620" w:rsidRPr="00FF6885" w14:paraId="60E421B0" w14:textId="77777777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19FED954" w14:textId="245BC5E5" w:rsidR="008D6620" w:rsidRPr="00FF6885" w:rsidRDefault="00114ADF" w:rsidP="00114ADF">
            <w:r w:rsidRPr="00114ADF">
              <w:rPr>
                <w:sz w:val="18"/>
              </w:rPr>
              <w:t xml:space="preserve"> </w:t>
            </w:r>
            <w:r w:rsidR="00BB6127" w:rsidRPr="00FF6885">
              <w:rPr>
                <w:sz w:val="18"/>
              </w:rPr>
              <w:t xml:space="preserve">□ </w:t>
            </w:r>
            <w:r w:rsidR="00FF6885" w:rsidRPr="00FF6885">
              <w:rPr>
                <w:rFonts w:ascii="Arial" w:hAnsi="Arial" w:cs="Arial"/>
                <w:color w:val="000000"/>
                <w:sz w:val="20"/>
                <w:szCs w:val="20"/>
              </w:rPr>
              <w:t>Formato 1B: Declaratoria de Ética</w:t>
            </w:r>
          </w:p>
        </w:tc>
      </w:tr>
      <w:tr w:rsidR="00114ADF" w:rsidRPr="008309CB" w14:paraId="6B3B4C5D" w14:textId="77777777" w:rsidTr="00371B88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2AED434B" w14:textId="1E8DA63E" w:rsidR="00114ADF" w:rsidRPr="00FF6885" w:rsidRDefault="00114ADF" w:rsidP="00114ADF">
            <w:r w:rsidRPr="00FF6885">
              <w:rPr>
                <w:sz w:val="18"/>
              </w:rPr>
              <w:t xml:space="preserve"> □ </w:t>
            </w:r>
            <w:r w:rsidR="00FF6885" w:rsidRPr="00FF6885">
              <w:rPr>
                <w:rFonts w:ascii="Arial" w:hAnsi="Arial" w:cs="Arial"/>
                <w:color w:val="000000"/>
                <w:sz w:val="20"/>
                <w:szCs w:val="20"/>
              </w:rPr>
              <w:t>Formato 7: Proyecto en Continuidad (cuando aplique)</w:t>
            </w:r>
          </w:p>
        </w:tc>
      </w:tr>
    </w:tbl>
    <w:p w14:paraId="49CF6521" w14:textId="7773C663" w:rsidR="008D6620" w:rsidRDefault="008D6620" w:rsidP="00114ADF"/>
    <w:p w14:paraId="6F5902B8" w14:textId="77777777" w:rsidR="00FF6885" w:rsidRDefault="00FF6885" w:rsidP="00114ADF"/>
    <w:p w14:paraId="1FB2BA6B" w14:textId="77777777" w:rsidR="00FF6885" w:rsidRDefault="00FF6885" w:rsidP="00114ADF"/>
    <w:p w14:paraId="56E0A1AD" w14:textId="77777777" w:rsidR="00FF6885" w:rsidRPr="00114ADF" w:rsidRDefault="00FF6885" w:rsidP="00FF6885">
      <w:pPr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</w:pPr>
    </w:p>
    <w:p w14:paraId="02A73F32" w14:textId="77777777" w:rsidR="00FF6885" w:rsidRPr="00114ADF" w:rsidRDefault="00FF6885" w:rsidP="00FF6885">
      <w:pPr>
        <w:spacing w:after="160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</w:rPr>
      </w:pPr>
      <w:r w:rsidRPr="00114ADF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  <w:t>Formatos que deben de ser completados por TODOS LOS PROYECTOS</w:t>
      </w:r>
    </w:p>
    <w:p w14:paraId="36060DE4" w14:textId="15E940BE" w:rsidR="00FF6885" w:rsidRDefault="00FF6885" w:rsidP="00FF6885">
      <w:pPr>
        <w:pStyle w:val="NormalWeb"/>
        <w:spacing w:before="0" w:beforeAutospacing="0" w:after="160" w:afterAutospacing="0"/>
      </w:pPr>
      <w:r>
        <w:rPr>
          <w:rFonts w:ascii="Arial" w:hAnsi="Arial" w:cs="Arial"/>
          <w:color w:val="000000"/>
          <w:sz w:val="20"/>
          <w:szCs w:val="20"/>
        </w:rPr>
        <w:t>Formatos adicionales si el proyecto incluye el uso de uno o más de los siguientes (marcar todos los que apliquen):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253"/>
        <w:gridCol w:w="58"/>
        <w:gridCol w:w="1335"/>
      </w:tblGrid>
      <w:tr w:rsidR="001F19E1" w:rsidRPr="00114ADF" w14:paraId="5E597D80" w14:textId="77777777" w:rsidTr="003203B8">
        <w:trPr>
          <w:trHeight w:val="108"/>
          <w:jc w:val="center"/>
        </w:trPr>
        <w:tc>
          <w:tcPr>
            <w:tcW w:w="10757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50300C6C" w14:textId="77396338" w:rsidR="001F19E1" w:rsidRPr="00DE417F" w:rsidRDefault="00DF5F5D" w:rsidP="00233944">
            <w:pPr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 w:rsidRPr="00DE417F">
              <w:rPr>
                <w:rFonts w:cs="Arial"/>
                <w:b/>
                <w:bCs/>
                <w:color w:val="000000"/>
                <w:sz w:val="20"/>
                <w:szCs w:val="20"/>
              </w:rPr>
              <w:t>Humanos</w:t>
            </w:r>
          </w:p>
        </w:tc>
      </w:tr>
      <w:tr w:rsidR="00DE417F" w:rsidRPr="00114ADF" w14:paraId="7D7A6CC6" w14:textId="77777777" w:rsidTr="00DE417F">
        <w:trPr>
          <w:trHeight w:val="108"/>
          <w:jc w:val="center"/>
        </w:trPr>
        <w:tc>
          <w:tcPr>
            <w:tcW w:w="934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7F41EFCF" w14:textId="77777777" w:rsidR="00DE417F" w:rsidRPr="00DF5F5D" w:rsidRDefault="00DE417F" w:rsidP="00233944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Formato 4: Personas Participantes</w:t>
            </w:r>
          </w:p>
        </w:tc>
        <w:tc>
          <w:tcPr>
            <w:tcW w:w="1409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7C9A2E1" w14:textId="49F60C48" w:rsidR="00DE417F" w:rsidRPr="00DF5F5D" w:rsidRDefault="00DE417F" w:rsidP="00233944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</w:tr>
      <w:tr w:rsidR="00DE417F" w:rsidRPr="00114ADF" w14:paraId="1436B7B5" w14:textId="77777777" w:rsidTr="00DE417F">
        <w:trPr>
          <w:trHeight w:val="108"/>
          <w:jc w:val="center"/>
        </w:trPr>
        <w:tc>
          <w:tcPr>
            <w:tcW w:w="934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727555A5" w14:textId="77777777" w:rsidR="00DE417F" w:rsidRPr="00DF5F5D" w:rsidRDefault="00DE417F" w:rsidP="00233944">
            <w:pPr>
              <w:rPr>
                <w:rFonts w:cs="Arial"/>
                <w:b/>
                <w:bCs/>
                <w:sz w:val="20"/>
                <w:szCs w:val="20"/>
              </w:rPr>
            </w:pPr>
            <w:r w:rsidRPr="00DF5F5D">
              <w:rPr>
                <w:rFonts w:ascii="Arial" w:hAnsi="Arial" w:cs="Arial"/>
                <w:color w:val="000000"/>
                <w:sz w:val="20"/>
                <w:szCs w:val="20"/>
              </w:rPr>
              <w:t>Formato PI: Muestra(s) de Formatos de Consentimiento de Persona Informado (cuando aplique)</w:t>
            </w:r>
          </w:p>
        </w:tc>
        <w:tc>
          <w:tcPr>
            <w:tcW w:w="1409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6E32CB3" w14:textId="4D528997" w:rsidR="00DE417F" w:rsidRPr="00DF5F5D" w:rsidRDefault="00DE417F" w:rsidP="00233944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</w:tr>
      <w:tr w:rsidR="001F19E1" w:rsidRPr="00114ADF" w14:paraId="3D63B87A" w14:textId="77777777" w:rsidTr="003203B8">
        <w:trPr>
          <w:trHeight w:val="108"/>
          <w:jc w:val="center"/>
        </w:trPr>
        <w:tc>
          <w:tcPr>
            <w:tcW w:w="10757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4831E67A" w14:textId="4F0E6A6B" w:rsidR="001F19E1" w:rsidRPr="00DE417F" w:rsidRDefault="00DF5F5D" w:rsidP="00233944">
            <w:pPr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 w:rsidRPr="00DE417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Animales Vertebrados (requiere aprobación previa; revisar la sección de Términos de referencia)</w:t>
            </w:r>
          </w:p>
        </w:tc>
      </w:tr>
      <w:tr w:rsidR="00DE417F" w:rsidRPr="00114ADF" w14:paraId="79B31FC8" w14:textId="77777777" w:rsidTr="00DE417F">
        <w:trPr>
          <w:trHeight w:val="108"/>
          <w:jc w:val="center"/>
        </w:trPr>
        <w:tc>
          <w:tcPr>
            <w:tcW w:w="9407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755FC11D" w14:textId="7856D52E" w:rsidR="00DE417F" w:rsidRPr="00DE417F" w:rsidRDefault="00DE417F" w:rsidP="00233944">
            <w:pPr>
              <w:rPr>
                <w:rFonts w:cs="Arial"/>
                <w:color w:val="000000"/>
                <w:sz w:val="20"/>
                <w:szCs w:val="20"/>
              </w:rPr>
            </w:pPr>
            <w:r w:rsidRPr="00DE417F">
              <w:rPr>
                <w:rFonts w:ascii="Arial" w:hAnsi="Arial" w:cs="Arial"/>
                <w:color w:val="000000"/>
                <w:sz w:val="20"/>
                <w:szCs w:val="20"/>
              </w:rPr>
              <w:t>Formato 5A: Animales Vertebrados – para proyectos realizados en escuela/campo/casa (requiere aprobación previa del CRC)</w:t>
            </w:r>
          </w:p>
        </w:tc>
        <w:tc>
          <w:tcPr>
            <w:tcW w:w="13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8E16380" w14:textId="2AC8D352" w:rsidR="00DE417F" w:rsidRPr="00DF5F5D" w:rsidRDefault="00DE417F" w:rsidP="00233944">
            <w:pPr>
              <w:rPr>
                <w:rFonts w:cs="Arial"/>
                <w:color w:val="000000"/>
                <w:sz w:val="20"/>
                <w:szCs w:val="20"/>
              </w:rPr>
            </w:pPr>
          </w:p>
        </w:tc>
      </w:tr>
      <w:tr w:rsidR="00DE417F" w:rsidRPr="00114ADF" w14:paraId="77376C20" w14:textId="77777777" w:rsidTr="00077D8E">
        <w:trPr>
          <w:trHeight w:val="108"/>
          <w:jc w:val="center"/>
        </w:trPr>
        <w:tc>
          <w:tcPr>
            <w:tcW w:w="9407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0E7AEB8E" w14:textId="042E5DDE" w:rsidR="00DE417F" w:rsidRPr="00DE417F" w:rsidRDefault="00DE417F" w:rsidP="00DE417F">
            <w:pPr>
              <w:rPr>
                <w:rFonts w:cs="Arial"/>
                <w:color w:val="000000"/>
                <w:sz w:val="20"/>
                <w:szCs w:val="20"/>
              </w:rPr>
            </w:pPr>
            <w:r w:rsidRPr="00DE417F">
              <w:rPr>
                <w:rFonts w:ascii="Arial" w:hAnsi="Arial" w:cs="Arial"/>
                <w:color w:val="000000"/>
                <w:sz w:val="20"/>
                <w:szCs w:val="20"/>
              </w:rPr>
              <w:t>Formato 5B: Animales Vertebrados – para proyectos realizados en un Instituto de Investigación Regulada (o con protocolos para estudios de animales)</w:t>
            </w:r>
          </w:p>
        </w:tc>
        <w:tc>
          <w:tcPr>
            <w:tcW w:w="13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1CAB6B13" w14:textId="0254F14D" w:rsidR="00DE417F" w:rsidRPr="00DF5F5D" w:rsidRDefault="00DE417F" w:rsidP="00DE417F">
            <w:pPr>
              <w:rPr>
                <w:rFonts w:cs="Arial"/>
                <w:color w:val="000000"/>
                <w:sz w:val="20"/>
                <w:szCs w:val="20"/>
              </w:rPr>
            </w:pPr>
          </w:p>
        </w:tc>
      </w:tr>
      <w:tr w:rsidR="00DE417F" w:rsidRPr="00114ADF" w14:paraId="33B613F5" w14:textId="77777777" w:rsidTr="00D03779">
        <w:trPr>
          <w:trHeight w:val="108"/>
          <w:jc w:val="center"/>
        </w:trPr>
        <w:tc>
          <w:tcPr>
            <w:tcW w:w="10757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79E3D02C" w14:textId="5CA8CE85" w:rsidR="00DE417F" w:rsidRPr="00DF5F5D" w:rsidRDefault="00DE417F" w:rsidP="00DE417F">
            <w:pPr>
              <w:rPr>
                <w:rFonts w:cs="Arial"/>
                <w:color w:val="000000"/>
                <w:sz w:val="20"/>
                <w:szCs w:val="20"/>
              </w:rPr>
            </w:pPr>
            <w:r w:rsidRPr="00DE417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Agentes Biológicos Potencialmente Peligrosos (requiere aprobación previa del CRC)</w:t>
            </w:r>
          </w:p>
        </w:tc>
      </w:tr>
      <w:tr w:rsidR="00DE417F" w:rsidRPr="00114ADF" w14:paraId="2134AC1E" w14:textId="77777777" w:rsidTr="00DE417F">
        <w:trPr>
          <w:trHeight w:val="108"/>
          <w:jc w:val="center"/>
        </w:trPr>
        <w:tc>
          <w:tcPr>
            <w:tcW w:w="9407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21F81EBF" w14:textId="36D78B2E" w:rsidR="00DE417F" w:rsidRPr="00DE417F" w:rsidRDefault="00DE417F" w:rsidP="00DE417F">
            <w:pPr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 w:rsidRPr="00DE417F">
              <w:rPr>
                <w:rFonts w:ascii="Arial" w:hAnsi="Arial" w:cs="Arial"/>
                <w:color w:val="000000"/>
                <w:sz w:val="20"/>
                <w:szCs w:val="20"/>
              </w:rPr>
              <w:t>Formato 6A: Agentes Biológicos Potencialmente Peligrosos</w:t>
            </w:r>
          </w:p>
        </w:tc>
        <w:tc>
          <w:tcPr>
            <w:tcW w:w="13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68C6799F" w14:textId="618E0F91" w:rsidR="00DE417F" w:rsidRPr="00DE417F" w:rsidRDefault="00DE417F" w:rsidP="00DE417F">
            <w:pPr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DE417F" w:rsidRPr="00114ADF" w14:paraId="1B7E5292" w14:textId="77777777" w:rsidTr="00DE417F">
        <w:trPr>
          <w:trHeight w:val="108"/>
          <w:jc w:val="center"/>
        </w:trPr>
        <w:tc>
          <w:tcPr>
            <w:tcW w:w="9407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4C13BD14" w14:textId="4C21D46E" w:rsidR="00DE417F" w:rsidRPr="00DE417F" w:rsidRDefault="00DE417F" w:rsidP="00DE417F">
            <w:pPr>
              <w:rPr>
                <w:rFonts w:cs="Arial"/>
                <w:color w:val="000000"/>
                <w:sz w:val="20"/>
                <w:szCs w:val="20"/>
              </w:rPr>
            </w:pPr>
            <w:r w:rsidRPr="00DE417F">
              <w:rPr>
                <w:rFonts w:ascii="Arial" w:hAnsi="Arial" w:cs="Arial"/>
                <w:color w:val="000000"/>
                <w:sz w:val="20"/>
                <w:szCs w:val="20"/>
              </w:rPr>
              <w:t>Formato 6B: Tejidos Humanos y Animales Vertebrados – debe ser completado al formato 6A cuando el proyecto involucre tejidos frescos o congelados, cultivo de células primarias, sangre, productos sanguíneos o fluidos corporales.</w:t>
            </w:r>
          </w:p>
        </w:tc>
        <w:tc>
          <w:tcPr>
            <w:tcW w:w="13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2C4984F4" w14:textId="5E9D4437" w:rsidR="00DE417F" w:rsidRPr="00DE417F" w:rsidRDefault="00DE417F" w:rsidP="00DE417F">
            <w:pPr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DE417F" w:rsidRPr="00114ADF" w14:paraId="157D54C9" w14:textId="77777777" w:rsidTr="00172DFA">
        <w:trPr>
          <w:trHeight w:val="108"/>
          <w:jc w:val="center"/>
        </w:trPr>
        <w:tc>
          <w:tcPr>
            <w:tcW w:w="10757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102FD14E" w14:textId="06A260E4" w:rsidR="00DE417F" w:rsidRPr="00DE417F" w:rsidRDefault="00DE417F" w:rsidP="00DE417F">
            <w:pPr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 w:rsidRPr="00DE417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Químicos, Actividades y Dispositivos Peligro</w:t>
            </w:r>
          </w:p>
        </w:tc>
      </w:tr>
      <w:tr w:rsidR="00DE417F" w:rsidRPr="00114ADF" w14:paraId="4682B44F" w14:textId="77777777" w:rsidTr="00DE417F">
        <w:trPr>
          <w:trHeight w:val="108"/>
          <w:jc w:val="center"/>
        </w:trPr>
        <w:tc>
          <w:tcPr>
            <w:tcW w:w="9407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71641525" w14:textId="48EA2709" w:rsidR="00DE417F" w:rsidRPr="00DE417F" w:rsidRDefault="00DE417F" w:rsidP="00DE417F">
            <w:pPr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Formato 3: Evaluación de Riesgo</w:t>
            </w:r>
          </w:p>
        </w:tc>
        <w:tc>
          <w:tcPr>
            <w:tcW w:w="13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278C2561" w14:textId="77777777" w:rsidR="00DE417F" w:rsidRPr="00DE417F" w:rsidRDefault="00DE417F" w:rsidP="00DE417F">
            <w:pPr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554F1B8C" w14:textId="77777777" w:rsidR="00FF6885" w:rsidRDefault="00FF6885" w:rsidP="00114ADF"/>
    <w:p w14:paraId="48D2370F" w14:textId="77777777" w:rsidR="00DE417F" w:rsidRPr="00DE417F" w:rsidRDefault="00DE417F" w:rsidP="00DE417F"/>
    <w:p w14:paraId="47234C98" w14:textId="26878C32" w:rsidR="00DE417F" w:rsidRDefault="00DE417F" w:rsidP="00DE417F">
      <w:pPr>
        <w:spacing w:after="160"/>
        <w:jc w:val="both"/>
        <w:rPr>
          <w:rFonts w:cs="Arial"/>
          <w:color w:val="000000"/>
          <w:sz w:val="20"/>
          <w:szCs w:val="20"/>
        </w:rPr>
      </w:pPr>
      <w:r w:rsidRPr="00DE417F">
        <w:rPr>
          <w:rFonts w:cs="Arial"/>
          <w:color w:val="000000"/>
          <w:sz w:val="20"/>
          <w:szCs w:val="20"/>
        </w:rPr>
        <w:t xml:space="preserve">Nota: los siguientes están exentos de revisión previa, pero requieren una evaluación de riesgo: proyectos que involucren protistas, </w:t>
      </w:r>
      <w:proofErr w:type="spellStart"/>
      <w:r w:rsidRPr="00DE417F">
        <w:rPr>
          <w:rFonts w:cs="Arial"/>
          <w:color w:val="000000"/>
          <w:sz w:val="20"/>
          <w:szCs w:val="20"/>
        </w:rPr>
        <w:t>archae</w:t>
      </w:r>
      <w:proofErr w:type="spellEnd"/>
      <w:r w:rsidRPr="00DE417F">
        <w:rPr>
          <w:rFonts w:cs="Arial"/>
          <w:color w:val="000000"/>
          <w:sz w:val="20"/>
          <w:szCs w:val="20"/>
        </w:rPr>
        <w:t xml:space="preserve"> y microorganismos similares, para proyectos que usen estiércol como composta, producción de combustible u otros experimentos no cultivables, para proyectos que usen kits coliformes de prueba de agua de cambio de color, combustibles microbianos celulares y para proyectos que involucren descomponer organismos vertebrados.</w:t>
      </w:r>
    </w:p>
    <w:p w14:paraId="5D29AC19" w14:textId="77777777" w:rsidR="00DE417F" w:rsidRPr="00DE417F" w:rsidRDefault="00DE417F" w:rsidP="00DE417F">
      <w:pPr>
        <w:spacing w:after="160"/>
        <w:jc w:val="both"/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905"/>
        <w:gridCol w:w="7607"/>
      </w:tblGrid>
      <w:tr w:rsidR="00DE417F" w14:paraId="169FC98F" w14:textId="77777777" w:rsidTr="00DE417F">
        <w:trPr>
          <w:cantSplit/>
          <w:jc w:val="center"/>
        </w:trPr>
        <w:tc>
          <w:tcPr>
            <w:tcW w:w="29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E480D9A" w14:textId="1EFE349C" w:rsidR="00DE417F" w:rsidRPr="00DE417F" w:rsidRDefault="00DE417F" w:rsidP="00DE417F">
            <w:pPr>
              <w:rPr>
                <w:b/>
              </w:rPr>
            </w:pPr>
            <w:r>
              <w:rPr>
                <w:b/>
              </w:rPr>
              <w:t>Nombre del asesor</w:t>
            </w:r>
          </w:p>
        </w:tc>
        <w:tc>
          <w:tcPr>
            <w:tcW w:w="760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D3EA07D" w14:textId="73264A53" w:rsidR="00DE417F" w:rsidRDefault="00DE417F" w:rsidP="00233944"/>
        </w:tc>
      </w:tr>
      <w:tr w:rsidR="00DE417F" w14:paraId="2D80A55A" w14:textId="77777777" w:rsidTr="00DE417F">
        <w:trPr>
          <w:cantSplit/>
          <w:jc w:val="center"/>
        </w:trPr>
        <w:tc>
          <w:tcPr>
            <w:tcW w:w="29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959F43C" w14:textId="1935123A" w:rsidR="00DE417F" w:rsidRPr="00DE417F" w:rsidRDefault="00DE417F" w:rsidP="00233944">
            <w:pPr>
              <w:rPr>
                <w:b/>
              </w:rPr>
            </w:pPr>
            <w:r>
              <w:rPr>
                <w:b/>
              </w:rPr>
              <w:t>Correo electrónico:</w:t>
            </w:r>
          </w:p>
        </w:tc>
        <w:tc>
          <w:tcPr>
            <w:tcW w:w="760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AFB8095" w14:textId="403BE097" w:rsidR="00DE417F" w:rsidRDefault="00DE417F" w:rsidP="00233944"/>
        </w:tc>
      </w:tr>
      <w:tr w:rsidR="00DE417F" w14:paraId="02FFD8C3" w14:textId="77777777" w:rsidTr="00DE417F">
        <w:trPr>
          <w:cantSplit/>
          <w:jc w:val="center"/>
        </w:trPr>
        <w:tc>
          <w:tcPr>
            <w:tcW w:w="29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BDEDCDB" w14:textId="7D3A8677" w:rsidR="00DE417F" w:rsidRDefault="00DE417F" w:rsidP="00233944">
            <w:pPr>
              <w:rPr>
                <w:b/>
              </w:rPr>
            </w:pPr>
            <w:r>
              <w:rPr>
                <w:b/>
              </w:rPr>
              <w:t>Teléfono:</w:t>
            </w:r>
          </w:p>
        </w:tc>
        <w:tc>
          <w:tcPr>
            <w:tcW w:w="760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FCBA82F" w14:textId="77777777" w:rsidR="00DE417F" w:rsidRDefault="00DE417F" w:rsidP="00233944">
            <w:pPr>
              <w:spacing w:line="276" w:lineRule="auto"/>
              <w:rPr>
                <w:b/>
              </w:rPr>
            </w:pPr>
          </w:p>
        </w:tc>
      </w:tr>
      <w:tr w:rsidR="00DE417F" w14:paraId="2DDF155C" w14:textId="77777777" w:rsidTr="00DE417F">
        <w:trPr>
          <w:cantSplit/>
          <w:jc w:val="center"/>
        </w:trPr>
        <w:tc>
          <w:tcPr>
            <w:tcW w:w="29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2685CF6" w14:textId="77777777" w:rsidR="00DE417F" w:rsidRDefault="00DE417F" w:rsidP="00233944">
            <w:pPr>
              <w:rPr>
                <w:b/>
              </w:rPr>
            </w:pPr>
            <w:r>
              <w:rPr>
                <w:b/>
              </w:rPr>
              <w:t>Firma:</w:t>
            </w:r>
          </w:p>
          <w:p w14:paraId="3B5443A4" w14:textId="6ECBD11F" w:rsidR="00DE417F" w:rsidRDefault="00DE417F" w:rsidP="00233944"/>
        </w:tc>
        <w:tc>
          <w:tcPr>
            <w:tcW w:w="760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D205EBC" w14:textId="1C2283C8" w:rsidR="00DE417F" w:rsidRDefault="00DE417F" w:rsidP="00233944">
            <w:pPr>
              <w:spacing w:line="276" w:lineRule="auto"/>
            </w:pPr>
          </w:p>
        </w:tc>
      </w:tr>
    </w:tbl>
    <w:p w14:paraId="2CABB4E4" w14:textId="77777777" w:rsidR="00DE417F" w:rsidRDefault="00DE417F" w:rsidP="00114ADF"/>
    <w:p w14:paraId="240598B6" w14:textId="77777777" w:rsidR="00DE417F" w:rsidRPr="008309CB" w:rsidRDefault="00DE417F" w:rsidP="00114ADF"/>
    <w:sectPr w:rsidR="00DE417F" w:rsidRPr="008309CB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A7ACE7" w14:textId="77777777" w:rsidR="00E60439" w:rsidRDefault="00E60439">
      <w:r>
        <w:separator/>
      </w:r>
    </w:p>
  </w:endnote>
  <w:endnote w:type="continuationSeparator" w:id="0">
    <w:p w14:paraId="584AA97B" w14:textId="77777777" w:rsidR="00E60439" w:rsidRDefault="00E604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CB08D9" w14:textId="77777777" w:rsidR="008D6620" w:rsidRPr="008309CB" w:rsidRDefault="00BB6127">
    <w:pPr>
      <w:pStyle w:val="Piedepgina"/>
      <w:jc w:val="center"/>
    </w:pPr>
    <w:r w:rsidRPr="008309CB">
      <w:rPr>
        <w:rFonts w:ascii="Arial" w:hAnsi="Arial"/>
        <w:color w:val="6B7280"/>
        <w:sz w:val="14"/>
      </w:rPr>
      <w:t>FECI Chihuahua 2026 | Instituto de Innovación y Competitividad | Formato oficial de apoyo para registro y revisión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490F5B" w14:textId="77777777" w:rsidR="00E60439" w:rsidRDefault="00E60439">
      <w:r>
        <w:separator/>
      </w:r>
    </w:p>
  </w:footnote>
  <w:footnote w:type="continuationSeparator" w:id="0">
    <w:p w14:paraId="0EDCE548" w14:textId="77777777" w:rsidR="00E60439" w:rsidRDefault="00E604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2105952486">
    <w:abstractNumId w:val="8"/>
  </w:num>
  <w:num w:numId="2" w16cid:durableId="122165361">
    <w:abstractNumId w:val="6"/>
  </w:num>
  <w:num w:numId="3" w16cid:durableId="1418088166">
    <w:abstractNumId w:val="5"/>
  </w:num>
  <w:num w:numId="4" w16cid:durableId="1775173885">
    <w:abstractNumId w:val="4"/>
  </w:num>
  <w:num w:numId="5" w16cid:durableId="1055354293">
    <w:abstractNumId w:val="7"/>
  </w:num>
  <w:num w:numId="6" w16cid:durableId="224026267">
    <w:abstractNumId w:val="3"/>
  </w:num>
  <w:num w:numId="7" w16cid:durableId="1949464034">
    <w:abstractNumId w:val="2"/>
  </w:num>
  <w:num w:numId="8" w16cid:durableId="1989240021">
    <w:abstractNumId w:val="1"/>
  </w:num>
  <w:num w:numId="9" w16cid:durableId="13509911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1DCF"/>
    <w:rsid w:val="00034616"/>
    <w:rsid w:val="0006063C"/>
    <w:rsid w:val="00114ADF"/>
    <w:rsid w:val="0015074B"/>
    <w:rsid w:val="001F19E1"/>
    <w:rsid w:val="0029639D"/>
    <w:rsid w:val="003203B8"/>
    <w:rsid w:val="00326F90"/>
    <w:rsid w:val="005C3170"/>
    <w:rsid w:val="008309CB"/>
    <w:rsid w:val="008D6620"/>
    <w:rsid w:val="00A1555E"/>
    <w:rsid w:val="00AA1D8D"/>
    <w:rsid w:val="00B47730"/>
    <w:rsid w:val="00BB6127"/>
    <w:rsid w:val="00CA141C"/>
    <w:rsid w:val="00CB0664"/>
    <w:rsid w:val="00CC4407"/>
    <w:rsid w:val="00DE417F"/>
    <w:rsid w:val="00DF5F5D"/>
    <w:rsid w:val="00E60439"/>
    <w:rsid w:val="00E848A0"/>
    <w:rsid w:val="00FC693F"/>
    <w:rsid w:val="00FF68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C04E8DC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E41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MX" w:eastAsia="es-MX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 w:after="6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 w:after="6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 w:after="6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  <w:style w:type="paragraph" w:styleId="NormalWeb">
    <w:name w:val="Normal (Web)"/>
    <w:basedOn w:val="Normal"/>
    <w:uiPriority w:val="99"/>
    <w:semiHidden/>
    <w:unhideWhenUsed/>
    <w:rsid w:val="00FF6885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515</Words>
  <Characters>2838</Characters>
  <Application>Microsoft Office Word</Application>
  <DocSecurity>0</DocSecurity>
  <Lines>23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3347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3</cp:revision>
  <dcterms:created xsi:type="dcterms:W3CDTF">2026-09-04T17:52:00Z</dcterms:created>
  <dcterms:modified xsi:type="dcterms:W3CDTF">2026-09-07T17:09:00Z</dcterms:modified>
  <cp:category/>
</cp:coreProperties>
</file>